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77892" w14:textId="4A079DD3" w:rsidR="00DA509A" w:rsidRPr="00883293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DA509A" w:rsidRPr="00883293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883293">
        <w:rPr>
          <w:rFonts w:ascii="Calibri" w:hAnsi="Calibri" w:cs="Calibri"/>
          <w:sz w:val="20"/>
          <w:szCs w:val="20"/>
        </w:rPr>
        <w:t>8</w:t>
      </w:r>
      <w:r w:rsidR="0029492E" w:rsidRPr="00883293">
        <w:rPr>
          <w:rFonts w:ascii="Calibri" w:hAnsi="Calibri" w:cs="Calibri"/>
          <w:sz w:val="20"/>
          <w:szCs w:val="20"/>
        </w:rPr>
        <w:t xml:space="preserve"> do SWZ</w:t>
      </w:r>
      <w:r w:rsidR="00DA509A" w:rsidRPr="00883293">
        <w:rPr>
          <w:rFonts w:ascii="Calibri" w:hAnsi="Calibri" w:cs="Calibri"/>
          <w:sz w:val="20"/>
          <w:szCs w:val="20"/>
        </w:rPr>
        <w:t xml:space="preserve"> </w:t>
      </w:r>
      <w:r w:rsidR="0000234F" w:rsidRPr="00883293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883293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883293">
        <w:rPr>
          <w:rFonts w:ascii="Calibri" w:hAnsi="Calibri" w:cs="Calibri"/>
          <w:b/>
          <w:sz w:val="20"/>
          <w:szCs w:val="20"/>
        </w:rPr>
        <w:tab/>
      </w:r>
    </w:p>
    <w:p w14:paraId="4A64EFDD" w14:textId="165D9E90" w:rsidR="009E1C8A" w:rsidRPr="00883293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................................................................      </w:t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EC6B7B" w:rsidRPr="00883293">
        <w:rPr>
          <w:rFonts w:ascii="Calibri" w:hAnsi="Calibri" w:cs="Calibri"/>
          <w:sz w:val="20"/>
          <w:szCs w:val="20"/>
        </w:rPr>
        <w:tab/>
      </w:r>
      <w:r w:rsidR="008E4166" w:rsidRPr="00883293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883293">
        <w:rPr>
          <w:rFonts w:ascii="Calibri" w:hAnsi="Calibri" w:cs="Calibri"/>
          <w:sz w:val="20"/>
          <w:szCs w:val="20"/>
        </w:rPr>
        <w:t xml:space="preserve">             </w:t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D86DE0" w:rsidRPr="00883293">
        <w:rPr>
          <w:rFonts w:ascii="Calibri" w:hAnsi="Calibri" w:cs="Calibri"/>
          <w:sz w:val="20"/>
          <w:szCs w:val="20"/>
        </w:rPr>
        <w:tab/>
      </w:r>
      <w:r w:rsidR="008E4166" w:rsidRPr="00883293">
        <w:rPr>
          <w:rFonts w:ascii="Calibri" w:hAnsi="Calibri" w:cs="Calibri"/>
          <w:sz w:val="20"/>
          <w:szCs w:val="20"/>
        </w:rPr>
        <w:t xml:space="preserve"> </w:t>
      </w:r>
      <w:r w:rsidRPr="00883293">
        <w:rPr>
          <w:rFonts w:ascii="Calibri" w:hAnsi="Calibri" w:cs="Calibri"/>
          <w:sz w:val="20"/>
          <w:szCs w:val="20"/>
        </w:rPr>
        <w:t>..................................., d</w:t>
      </w:r>
      <w:r w:rsidR="000C6D2A" w:rsidRPr="00883293">
        <w:rPr>
          <w:rFonts w:ascii="Calibri" w:hAnsi="Calibri" w:cs="Calibri"/>
          <w:sz w:val="20"/>
          <w:szCs w:val="20"/>
        </w:rPr>
        <w:t>nia ....................</w:t>
      </w:r>
      <w:r w:rsidR="00897D37" w:rsidRPr="00883293">
        <w:rPr>
          <w:rFonts w:ascii="Calibri" w:hAnsi="Calibri" w:cs="Calibri"/>
          <w:sz w:val="20"/>
          <w:szCs w:val="20"/>
        </w:rPr>
        <w:t>... 20</w:t>
      </w:r>
      <w:r w:rsidR="004E2748" w:rsidRPr="00883293">
        <w:rPr>
          <w:rFonts w:ascii="Calibri" w:hAnsi="Calibri" w:cs="Calibri"/>
          <w:sz w:val="20"/>
          <w:szCs w:val="20"/>
        </w:rPr>
        <w:t>2</w:t>
      </w:r>
      <w:r w:rsidR="001808F6">
        <w:rPr>
          <w:rFonts w:ascii="Calibri" w:hAnsi="Calibri" w:cs="Calibri"/>
          <w:sz w:val="20"/>
          <w:szCs w:val="20"/>
        </w:rPr>
        <w:t>6</w:t>
      </w:r>
      <w:r w:rsidRPr="00883293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883293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883293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883293">
        <w:rPr>
          <w:rFonts w:ascii="Calibri" w:eastAsia="Batang" w:hAnsi="Calibri" w:cs="Calibri"/>
          <w:i/>
          <w:sz w:val="18"/>
          <w:szCs w:val="18"/>
        </w:rPr>
        <w:t xml:space="preserve">  (Nazwa i adres Wykonawcy)</w:t>
      </w:r>
    </w:p>
    <w:p w14:paraId="0A1F7522" w14:textId="77777777" w:rsidR="00DA509A" w:rsidRPr="00883293" w:rsidRDefault="00DA509A" w:rsidP="00DA509A">
      <w:pPr>
        <w:rPr>
          <w:rFonts w:ascii="Calibri" w:hAnsi="Calibri" w:cs="Calibri"/>
          <w:sz w:val="20"/>
          <w:szCs w:val="20"/>
        </w:rPr>
      </w:pPr>
    </w:p>
    <w:p w14:paraId="73DD3DFD" w14:textId="77777777" w:rsidR="00EC6B7B" w:rsidRPr="00883293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883293">
        <w:rPr>
          <w:rFonts w:ascii="Calibri" w:hAnsi="Calibri" w:cs="Calibri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Pr="00883293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Składany do zadania </w:t>
      </w:r>
    </w:p>
    <w:p w14:paraId="5C047CF9" w14:textId="77777777" w:rsidR="0026141D" w:rsidRPr="00883293" w:rsidRDefault="0026141D" w:rsidP="0061684F">
      <w:pPr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26F657DE" w:rsidR="0078061D" w:rsidRPr="00883293" w:rsidRDefault="0036675D" w:rsidP="0061684F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36675D">
        <w:rPr>
          <w:rFonts w:ascii="Calibri" w:hAnsi="Calibri" w:cs="Calibri"/>
          <w:b/>
          <w:bCs/>
          <w:sz w:val="22"/>
          <w:szCs w:val="22"/>
        </w:rPr>
        <w:t>„</w:t>
      </w:r>
      <w:r w:rsidR="005C0B24" w:rsidRPr="005C0B24">
        <w:rPr>
          <w:rFonts w:ascii="Calibri" w:hAnsi="Calibri" w:cs="Calibri"/>
          <w:b/>
          <w:bCs/>
          <w:sz w:val="22"/>
          <w:szCs w:val="22"/>
        </w:rPr>
        <w:t>Program rozwoju instytucji opieki nad dziećmi do lat 3 Aktywny Maluch 2022 - 2029</w:t>
      </w:r>
      <w:r w:rsidR="0061684F" w:rsidRPr="0061684F">
        <w:rPr>
          <w:rFonts w:ascii="Calibri" w:hAnsi="Calibri" w:cs="Calibri"/>
          <w:b/>
          <w:bCs/>
          <w:sz w:val="22"/>
          <w:szCs w:val="22"/>
        </w:rPr>
        <w:t>”</w:t>
      </w:r>
    </w:p>
    <w:p w14:paraId="0602C0B8" w14:textId="77777777" w:rsidR="00F047F5" w:rsidRPr="00883293" w:rsidRDefault="00F047F5" w:rsidP="0061684F">
      <w:pPr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32A805CC" w14:textId="77777777" w:rsidR="00CB6878" w:rsidRPr="00883293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7D54F5CB" w:rsidR="00DA509A" w:rsidRPr="00883293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883293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883293">
        <w:rPr>
          <w:rFonts w:ascii="Calibri" w:hAnsi="Calibri" w:cs="Calibri"/>
          <w:b/>
          <w:sz w:val="20"/>
          <w:szCs w:val="20"/>
        </w:rPr>
        <w:t xml:space="preserve"> </w:t>
      </w:r>
    </w:p>
    <w:p w14:paraId="75AD2805" w14:textId="77777777" w:rsidR="00DA509A" w:rsidRPr="00883293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883293">
        <w:rPr>
          <w:rFonts w:ascii="Calibri" w:hAnsi="Calibri" w:cs="Calibri"/>
          <w:sz w:val="20"/>
          <w:szCs w:val="20"/>
        </w:rPr>
        <w:t>ROBOTY BUDOWLANE</w:t>
      </w:r>
      <w:r w:rsidRPr="00883293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883293" w14:paraId="12BF338A" w14:textId="77777777" w:rsidTr="0061684F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EE539EF" w14:textId="77777777" w:rsidR="00EC6B7B" w:rsidRPr="00883293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AEC51E1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CC449D" w14:textId="38BA876B" w:rsidR="00EC6B7B" w:rsidRPr="00883293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C710298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67D469A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F0A636C" w14:textId="77777777" w:rsidR="00EC6B7B" w:rsidRPr="00883293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883293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D752BC" w:rsidRPr="00883293" w14:paraId="0E976864" w14:textId="77777777" w:rsidTr="006011F8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1CFBC4" w14:textId="77777777" w:rsidR="00D752BC" w:rsidRPr="00883293" w:rsidRDefault="00D752BC" w:rsidP="006011F8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F38A82" w14:textId="77777777" w:rsidR="00D752BC" w:rsidRPr="00883293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06158442" w14:textId="77777777" w:rsidR="00D752BC" w:rsidRPr="00883293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027F8217" w14:textId="77777777" w:rsidR="00D752BC" w:rsidRPr="00883293" w:rsidRDefault="00D752BC" w:rsidP="006011F8">
            <w:pPr>
              <w:pStyle w:val="Bezodstpw"/>
              <w:spacing w:line="276" w:lineRule="auto"/>
              <w:ind w:firstLine="186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883293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W ramach ww.  robót wykonano</w:t>
            </w:r>
            <w:r w:rsidRPr="00883293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514D3F4" w14:textId="7FB06AEE" w:rsidR="00B7612F" w:rsidRPr="00883293" w:rsidRDefault="00D752BC" w:rsidP="006011F8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z w:val="20"/>
                <w:szCs w:val="20"/>
              </w:rPr>
              <w:t xml:space="preserve">Roboty </w:t>
            </w:r>
            <w:r w:rsidR="008274CD" w:rsidRPr="00883293">
              <w:rPr>
                <w:rFonts w:ascii="Calibri" w:hAnsi="Calibri" w:cs="Calibri"/>
                <w:b/>
                <w:sz w:val="20"/>
                <w:szCs w:val="20"/>
              </w:rPr>
              <w:t xml:space="preserve">polegającą na </w:t>
            </w:r>
            <w:r w:rsidR="005B5D73" w:rsidRPr="005B5D73">
              <w:rPr>
                <w:rFonts w:ascii="Calibri" w:hAnsi="Calibri" w:cs="Calibri"/>
                <w:b/>
                <w:sz w:val="20"/>
                <w:szCs w:val="20"/>
              </w:rPr>
              <w:t>budowie lub przebudowie lub ro</w:t>
            </w:r>
            <w:r w:rsidR="005C0B24">
              <w:rPr>
                <w:rFonts w:ascii="Calibri" w:hAnsi="Calibri" w:cs="Calibri"/>
                <w:b/>
                <w:sz w:val="20"/>
                <w:szCs w:val="20"/>
              </w:rPr>
              <w:t>zbudowie lub modernizacji budynku użyteczności publicznej</w:t>
            </w:r>
            <w:bookmarkStart w:id="0" w:name="_GoBack"/>
            <w:bookmarkEnd w:id="0"/>
            <w:r w:rsidR="005B5D73" w:rsidRPr="005B5D7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6F4DC68E" w14:textId="77777777" w:rsidR="00B7612F" w:rsidRPr="00883293" w:rsidRDefault="00B7612F" w:rsidP="006011F8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0AE62FA" w14:textId="355B51EF" w:rsidR="00D752BC" w:rsidRPr="00883293" w:rsidRDefault="00D752BC" w:rsidP="006011F8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z w:val="20"/>
                <w:szCs w:val="20"/>
              </w:rPr>
              <w:t>o wartości ………………………………</w:t>
            </w:r>
            <w:r w:rsidR="00B7612F" w:rsidRPr="00883293">
              <w:rPr>
                <w:rFonts w:ascii="Calibri" w:hAnsi="Calibri" w:cs="Calibri"/>
                <w:b/>
                <w:sz w:val="20"/>
                <w:szCs w:val="20"/>
              </w:rPr>
              <w:t xml:space="preserve"> zł brutto.</w:t>
            </w:r>
          </w:p>
          <w:p w14:paraId="6D17FA9E" w14:textId="77777777" w:rsidR="00D752BC" w:rsidRPr="00883293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F68299" w14:textId="42B728DC" w:rsidR="00D752BC" w:rsidRPr="00883293" w:rsidRDefault="00186596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FD0385" w14:textId="1B9C4D69" w:rsidR="00D752BC" w:rsidRPr="00883293" w:rsidRDefault="00186596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7CDA48" w14:textId="64294B47" w:rsidR="00D752BC" w:rsidRPr="00883293" w:rsidRDefault="00186596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883293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CEFB9C" w14:textId="77777777" w:rsidR="00D752BC" w:rsidRPr="00883293" w:rsidRDefault="00D752BC" w:rsidP="006011F8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3293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883293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77777777" w:rsidR="00DA509A" w:rsidRPr="00883293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883293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883293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883293">
        <w:rPr>
          <w:rFonts w:ascii="Calibri" w:hAnsi="Calibri" w:cs="Calibri"/>
          <w:sz w:val="20"/>
          <w:szCs w:val="20"/>
        </w:rPr>
        <w:tab/>
      </w:r>
      <w:r w:rsidR="00DB210B" w:rsidRPr="00883293">
        <w:rPr>
          <w:rFonts w:ascii="Calibri" w:hAnsi="Calibri" w:cs="Calibri"/>
          <w:sz w:val="20"/>
          <w:szCs w:val="20"/>
        </w:rPr>
        <w:tab/>
      </w:r>
      <w:r w:rsidR="00DB210B" w:rsidRPr="00883293">
        <w:rPr>
          <w:rFonts w:ascii="Calibri" w:hAnsi="Calibri" w:cs="Calibri"/>
          <w:sz w:val="20"/>
          <w:szCs w:val="20"/>
        </w:rPr>
        <w:tab/>
      </w:r>
      <w:r w:rsidR="00DB210B" w:rsidRPr="00883293">
        <w:rPr>
          <w:rFonts w:ascii="Calibri" w:hAnsi="Calibri" w:cs="Calibri"/>
          <w:sz w:val="20"/>
          <w:szCs w:val="20"/>
        </w:rPr>
        <w:tab/>
      </w:r>
    </w:p>
    <w:sectPr w:rsidR="00DA509A" w:rsidRPr="00883293" w:rsidSect="001808F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1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CD746" w14:textId="77777777" w:rsidR="009F3434" w:rsidRDefault="009F3434">
      <w:r>
        <w:separator/>
      </w:r>
    </w:p>
  </w:endnote>
  <w:endnote w:type="continuationSeparator" w:id="0">
    <w:p w14:paraId="6BB9DB62" w14:textId="77777777" w:rsidR="009F3434" w:rsidRDefault="009F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9A6F" w14:textId="77777777" w:rsidR="00192D50" w:rsidRPr="005910D8" w:rsidRDefault="00192D50" w:rsidP="00192D50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61684F">
      <w:rPr>
        <w:rFonts w:ascii="Calibri" w:hAnsi="Calibri" w:cs="Calibri"/>
        <w:b/>
        <w:sz w:val="18"/>
        <w:szCs w:val="18"/>
      </w:rPr>
      <w:t>Dokument musi być podpisany kwalifikowanym podpisem elektronicznym lub podpisem zaufanym lub podpisem osobistym</w:t>
    </w:r>
    <w:r w:rsidRPr="0061684F">
      <w:rPr>
        <w:rFonts w:ascii="Calibri" w:hAnsi="Calibri" w:cs="Calibri"/>
        <w:sz w:val="18"/>
        <w:szCs w:val="18"/>
      </w:rPr>
      <w:t>.</w:t>
    </w:r>
  </w:p>
  <w:p w14:paraId="31696553" w14:textId="77777777" w:rsidR="00192D50" w:rsidRPr="005910D8" w:rsidRDefault="00192D50" w:rsidP="00192D50">
    <w:pPr>
      <w:pStyle w:val="Stopka"/>
      <w:rPr>
        <w:rFonts w:ascii="Calibri" w:hAnsi="Calibri" w:cs="Calibri"/>
        <w:lang w:val="pl-PL"/>
      </w:rPr>
    </w:pPr>
  </w:p>
  <w:p w14:paraId="269C705D" w14:textId="77777777" w:rsidR="00AE02C5" w:rsidRPr="00192D50" w:rsidRDefault="00AE02C5" w:rsidP="00192D50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35821" w14:textId="77777777" w:rsidR="00145CAC" w:rsidRPr="00DB19C2" w:rsidRDefault="00145CAC" w:rsidP="00145CAC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bookmarkStart w:id="1" w:name="_Hlk69027743"/>
    <w:r w:rsidRPr="00DB19C2">
      <w:rPr>
        <w:rFonts w:ascii="Calibri" w:hAnsi="Calibri" w:cs="Calibri"/>
        <w:b/>
        <w:bCs/>
        <w:sz w:val="20"/>
        <w:szCs w:val="20"/>
        <w:highlight w:val="yellow"/>
      </w:rPr>
      <w:t>Dokument</w:t>
    </w:r>
    <w:r w:rsidRPr="00DB19C2">
      <w:rPr>
        <w:rFonts w:ascii="Calibri" w:hAnsi="Calibri" w:cs="Calibri"/>
        <w:sz w:val="20"/>
        <w:szCs w:val="20"/>
        <w:highlight w:val="yellow"/>
      </w:rPr>
      <w:t xml:space="preserve"> </w:t>
    </w:r>
    <w:r w:rsidRPr="00DB19C2">
      <w:rPr>
        <w:rFonts w:ascii="Calibri" w:hAnsi="Calibri" w:cs="Calibri"/>
        <w:b/>
        <w:sz w:val="20"/>
        <w:szCs w:val="20"/>
        <w:highlight w:val="yellow"/>
      </w:rPr>
      <w:t>musi</w:t>
    </w:r>
    <w:r w:rsidRPr="00DB19C2">
      <w:rPr>
        <w:rFonts w:ascii="Calibri" w:hAnsi="Calibri" w:cs="Calibri"/>
        <w:sz w:val="20"/>
        <w:szCs w:val="20"/>
        <w:highlight w:val="yellow"/>
      </w:rPr>
      <w:t xml:space="preserve"> </w:t>
    </w:r>
    <w:r w:rsidRPr="00DB19C2">
      <w:rPr>
        <w:rFonts w:ascii="Calibri" w:hAnsi="Calibri" w:cs="Calibri"/>
        <w:b/>
        <w:sz w:val="20"/>
        <w:szCs w:val="20"/>
        <w:highlight w:val="yellow"/>
      </w:rPr>
      <w:t>być podpisana kwalifikowanym podpisem elektronicznym lub podpisem zaufanym lub podpisem osobistym</w:t>
    </w:r>
    <w:r w:rsidRPr="00DB19C2">
      <w:rPr>
        <w:rFonts w:ascii="Calibri" w:hAnsi="Calibri" w:cs="Calibri"/>
        <w:sz w:val="20"/>
        <w:szCs w:val="20"/>
        <w:highlight w:val="yellow"/>
      </w:rPr>
      <w:t>.</w:t>
    </w:r>
  </w:p>
  <w:bookmarkEnd w:id="1"/>
  <w:p w14:paraId="5DE7608C" w14:textId="77777777" w:rsidR="00B44CA4" w:rsidRPr="00DB19C2" w:rsidRDefault="00B44CA4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AA172" w14:textId="77777777" w:rsidR="009F3434" w:rsidRDefault="009F3434">
      <w:r>
        <w:separator/>
      </w:r>
    </w:p>
  </w:footnote>
  <w:footnote w:type="continuationSeparator" w:id="0">
    <w:p w14:paraId="59E45A79" w14:textId="77777777" w:rsidR="009F3434" w:rsidRDefault="009F3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4CA29" w14:textId="7C710F2F" w:rsidR="001808F6" w:rsidRDefault="0061684F" w:rsidP="001808F6">
    <w:pPr>
      <w:pStyle w:val="Nagwek"/>
      <w:jc w:val="center"/>
      <w:rPr>
        <w:i/>
      </w:rPr>
    </w:pPr>
    <w:r w:rsidRPr="00C11D2A">
      <w:rPr>
        <w:noProof/>
        <w:lang w:val="pl-PL" w:eastAsia="pl-PL"/>
      </w:rPr>
      <w:drawing>
        <wp:inline distT="0" distB="0" distL="0" distR="0" wp14:anchorId="18606BB2" wp14:editId="46105B9D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CC7FE8" w14:textId="77777777" w:rsidR="001808F6" w:rsidRPr="00E74EB9" w:rsidRDefault="001808F6" w:rsidP="001808F6">
    <w:pPr>
      <w:pStyle w:val="Nagwek"/>
    </w:pPr>
  </w:p>
  <w:p w14:paraId="3153A83F" w14:textId="5BBBA819" w:rsidR="001808F6" w:rsidRPr="00883293" w:rsidRDefault="001808F6" w:rsidP="001808F6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883293">
      <w:rPr>
        <w:rFonts w:ascii="Calibri" w:hAnsi="Calibri" w:cs="Calibri"/>
        <w:sz w:val="18"/>
        <w:szCs w:val="18"/>
      </w:rPr>
      <w:t xml:space="preserve">Nr referencyjny: </w:t>
    </w:r>
    <w:r>
      <w:rPr>
        <w:rFonts w:ascii="Calibri" w:hAnsi="Calibri" w:cs="Calibri"/>
        <w:sz w:val="18"/>
        <w:szCs w:val="18"/>
      </w:rPr>
      <w:t xml:space="preserve"> </w:t>
    </w:r>
    <w:r w:rsidRPr="00883293">
      <w:rPr>
        <w:rFonts w:ascii="Calibri" w:hAnsi="Calibri" w:cs="Calibri"/>
        <w:sz w:val="18"/>
        <w:szCs w:val="18"/>
      </w:rPr>
      <w:t xml:space="preserve"> </w:t>
    </w:r>
    <w:r w:rsidR="001764D0" w:rsidRPr="00064517">
      <w:rPr>
        <w:rFonts w:ascii="Calibri" w:hAnsi="Calibri" w:cs="Calibri"/>
        <w:sz w:val="18"/>
        <w:szCs w:val="18"/>
      </w:rPr>
      <w:t>Nr referencyjny:</w:t>
    </w:r>
    <w:r w:rsidR="001764D0">
      <w:rPr>
        <w:rFonts w:ascii="Calibri" w:hAnsi="Calibri" w:cs="Calibri"/>
        <w:sz w:val="18"/>
        <w:szCs w:val="18"/>
      </w:rPr>
      <w:t xml:space="preserve"> </w:t>
    </w:r>
    <w:r w:rsidR="0061684F">
      <w:rPr>
        <w:rFonts w:ascii="Calibri" w:hAnsi="Calibri" w:cs="Calibri"/>
        <w:sz w:val="18"/>
        <w:szCs w:val="18"/>
      </w:rPr>
      <w:t>DR.ZPI.271.4</w:t>
    </w:r>
    <w:r w:rsidR="001764D0" w:rsidRPr="00FF6DB2">
      <w:rPr>
        <w:rFonts w:ascii="Calibri" w:hAnsi="Calibri" w:cs="Calibri"/>
        <w:sz w:val="18"/>
        <w:szCs w:val="18"/>
      </w:rPr>
      <w:t>.2026</w:t>
    </w:r>
  </w:p>
  <w:p w14:paraId="6D67538D" w14:textId="77777777" w:rsidR="000C6D2A" w:rsidRPr="001808F6" w:rsidRDefault="000C6D2A" w:rsidP="001808F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8B68F" w14:textId="77777777" w:rsidR="00883293" w:rsidRDefault="00883293" w:rsidP="00883293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49AA2B7D" wp14:editId="20534470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25305143" w14:textId="77777777" w:rsidR="00883293" w:rsidRPr="00E74EB9" w:rsidRDefault="00883293" w:rsidP="00883293">
    <w:pPr>
      <w:pStyle w:val="Nagwek"/>
    </w:pPr>
  </w:p>
  <w:p w14:paraId="63AE5AEA" w14:textId="2D871AC2" w:rsidR="00C02626" w:rsidRPr="00883293" w:rsidRDefault="00460C7D" w:rsidP="00460C7D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883293">
      <w:rPr>
        <w:rFonts w:ascii="Calibri" w:hAnsi="Calibri" w:cs="Calibri"/>
        <w:sz w:val="18"/>
        <w:szCs w:val="18"/>
      </w:rPr>
      <w:t xml:space="preserve">Nr referencyjny: </w:t>
    </w:r>
    <w:r w:rsidR="001808F6">
      <w:rPr>
        <w:rFonts w:ascii="Calibri" w:hAnsi="Calibri" w:cs="Calibri"/>
        <w:sz w:val="18"/>
        <w:szCs w:val="18"/>
      </w:rPr>
      <w:t xml:space="preserve"> </w:t>
    </w:r>
    <w:r w:rsidR="00883293" w:rsidRPr="00883293">
      <w:rPr>
        <w:rFonts w:ascii="Calibri" w:hAnsi="Calibri"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38"/>
  </w:num>
  <w:num w:numId="3">
    <w:abstractNumId w:val="27"/>
  </w:num>
  <w:num w:numId="4">
    <w:abstractNumId w:val="24"/>
  </w:num>
  <w:num w:numId="5">
    <w:abstractNumId w:val="18"/>
  </w:num>
  <w:num w:numId="6">
    <w:abstractNumId w:val="30"/>
  </w:num>
  <w:num w:numId="7">
    <w:abstractNumId w:val="34"/>
  </w:num>
  <w:num w:numId="8">
    <w:abstractNumId w:val="22"/>
  </w:num>
  <w:num w:numId="9">
    <w:abstractNumId w:val="45"/>
  </w:num>
  <w:num w:numId="10">
    <w:abstractNumId w:val="50"/>
  </w:num>
  <w:num w:numId="11">
    <w:abstractNumId w:val="19"/>
  </w:num>
  <w:num w:numId="12">
    <w:abstractNumId w:val="48"/>
  </w:num>
  <w:num w:numId="13">
    <w:abstractNumId w:val="49"/>
  </w:num>
  <w:num w:numId="14">
    <w:abstractNumId w:val="12"/>
  </w:num>
  <w:num w:numId="15">
    <w:abstractNumId w:val="25"/>
  </w:num>
  <w:num w:numId="16">
    <w:abstractNumId w:val="29"/>
  </w:num>
  <w:num w:numId="17">
    <w:abstractNumId w:val="44"/>
  </w:num>
  <w:num w:numId="18">
    <w:abstractNumId w:val="21"/>
  </w:num>
  <w:num w:numId="19">
    <w:abstractNumId w:val="13"/>
  </w:num>
  <w:num w:numId="20">
    <w:abstractNumId w:val="16"/>
  </w:num>
  <w:num w:numId="21">
    <w:abstractNumId w:val="39"/>
  </w:num>
  <w:num w:numId="22">
    <w:abstractNumId w:val="17"/>
  </w:num>
  <w:num w:numId="23">
    <w:abstractNumId w:val="43"/>
  </w:num>
  <w:num w:numId="24">
    <w:abstractNumId w:val="41"/>
  </w:num>
  <w:num w:numId="25">
    <w:abstractNumId w:val="20"/>
  </w:num>
  <w:num w:numId="2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7"/>
  </w:num>
  <w:num w:numId="32">
    <w:abstractNumId w:val="11"/>
  </w:num>
  <w:num w:numId="33">
    <w:abstractNumId w:val="26"/>
  </w:num>
  <w:num w:numId="34">
    <w:abstractNumId w:val="40"/>
  </w:num>
  <w:num w:numId="35">
    <w:abstractNumId w:val="15"/>
  </w:num>
  <w:num w:numId="36">
    <w:abstractNumId w:val="47"/>
  </w:num>
  <w:num w:numId="37">
    <w:abstractNumId w:val="14"/>
  </w:num>
  <w:num w:numId="38">
    <w:abstractNumId w:val="10"/>
  </w:num>
  <w:num w:numId="39">
    <w:abstractNumId w:val="23"/>
  </w:num>
  <w:num w:numId="40">
    <w:abstractNumId w:val="35"/>
  </w:num>
  <w:num w:numId="41">
    <w:abstractNumId w:val="31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2831"/>
    <w:rsid w:val="00164F38"/>
    <w:rsid w:val="00165D29"/>
    <w:rsid w:val="001667F8"/>
    <w:rsid w:val="001720B9"/>
    <w:rsid w:val="0017416A"/>
    <w:rsid w:val="00174344"/>
    <w:rsid w:val="0017467C"/>
    <w:rsid w:val="001764D0"/>
    <w:rsid w:val="001808F6"/>
    <w:rsid w:val="001816EE"/>
    <w:rsid w:val="00186596"/>
    <w:rsid w:val="001866AD"/>
    <w:rsid w:val="00191FF7"/>
    <w:rsid w:val="00192C7B"/>
    <w:rsid w:val="00192D50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5B06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2FFB"/>
    <w:rsid w:val="002F0291"/>
    <w:rsid w:val="002F16D6"/>
    <w:rsid w:val="002F26C4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1208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75D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1E"/>
    <w:rsid w:val="00446E5C"/>
    <w:rsid w:val="004501D1"/>
    <w:rsid w:val="0045165D"/>
    <w:rsid w:val="004519E7"/>
    <w:rsid w:val="004531C6"/>
    <w:rsid w:val="004538F2"/>
    <w:rsid w:val="00454238"/>
    <w:rsid w:val="00454ECA"/>
    <w:rsid w:val="00460C7D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2C8E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0BA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2AA0"/>
    <w:rsid w:val="005B583B"/>
    <w:rsid w:val="005B588A"/>
    <w:rsid w:val="005B5D73"/>
    <w:rsid w:val="005C02F8"/>
    <w:rsid w:val="005C0B24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168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6EA7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83293"/>
    <w:rsid w:val="00892186"/>
    <w:rsid w:val="00896C0F"/>
    <w:rsid w:val="00897D37"/>
    <w:rsid w:val="008A0763"/>
    <w:rsid w:val="008A10C0"/>
    <w:rsid w:val="008A1345"/>
    <w:rsid w:val="008A27B1"/>
    <w:rsid w:val="008A35C2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618A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3C3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97B0D"/>
    <w:rsid w:val="009A0530"/>
    <w:rsid w:val="009A05A0"/>
    <w:rsid w:val="009A410D"/>
    <w:rsid w:val="009A4C9A"/>
    <w:rsid w:val="009A5616"/>
    <w:rsid w:val="009A63E0"/>
    <w:rsid w:val="009A72D7"/>
    <w:rsid w:val="009B10C5"/>
    <w:rsid w:val="009B79EC"/>
    <w:rsid w:val="009C0A20"/>
    <w:rsid w:val="009C2874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434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B058C"/>
    <w:rsid w:val="00AB2527"/>
    <w:rsid w:val="00AB5A8F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01F7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0B59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A9D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5D25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3DBE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65C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9C2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1232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695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3C76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68C3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0135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C3E5B6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BCBF1D4-2B4D-4D67-A509-002FC5859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9</cp:revision>
  <cp:lastPrinted>2020-12-21T07:19:00Z</cp:lastPrinted>
  <dcterms:created xsi:type="dcterms:W3CDTF">2025-03-27T12:11:00Z</dcterms:created>
  <dcterms:modified xsi:type="dcterms:W3CDTF">2026-04-09T07:39:00Z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